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Meeting Minutes</w:t>
      </w:r>
    </w:p>
    <w:p>
      <w:r>
        <w:t>Project: Loan Validation</w:t>
      </w:r>
    </w:p>
    <w:p>
      <w:r>
        <w:t>Date: 09/22/2025</w:t>
      </w:r>
    </w:p>
    <w:p>
      <w:r>
        <w:t>Duration: 1 hour</w:t>
      </w:r>
    </w:p>
    <w:p>
      <w:r>
        <w:t>Attendees: Ernesto, Carlos, Luis, Christoph, Michael, Miguel</w:t>
      </w:r>
    </w:p>
    <w:p>
      <w:pPr>
        <w:pStyle w:val="Heading2"/>
      </w:pPr>
      <w:r>
        <w:t>Agenda</w:t>
      </w:r>
    </w:p>
    <w:p>
      <w:r>
        <w:t>- Review ongoing Sprint 1 work-in-progress</w:t>
      </w:r>
    </w:p>
    <w:p>
      <w:r>
        <w:t>- Reconfirm blockers and dependencies</w:t>
      </w:r>
    </w:p>
    <w:p>
      <w:r>
        <w:t>- Align on tasks due for Tuesday’s research checkpoint</w:t>
      </w:r>
    </w:p>
    <w:p>
      <w:pPr>
        <w:pStyle w:val="Heading2"/>
      </w:pPr>
      <w:r>
        <w:t>Team Member Updates</w:t>
      </w:r>
    </w:p>
    <w:p>
      <w:pPr>
        <w:pStyle w:val="Heading3"/>
      </w:pPr>
      <w:r>
        <w:t>Luis</w:t>
      </w:r>
    </w:p>
    <w:p>
      <w:r>
        <w:t>- Continuing to expand the borrower document dataset.</w:t>
      </w:r>
    </w:p>
    <w:p>
      <w:r>
        <w:t>- Still running OCR tests on the expanded set to validate robustness.</w:t>
      </w:r>
    </w:p>
    <w:p>
      <w:r>
        <w:t>- Ongoing research on public datasets (IDs/paystubs) and logging sources in the shared doc.</w:t>
      </w:r>
    </w:p>
    <w:p>
      <w:pPr>
        <w:pStyle w:val="Heading3"/>
      </w:pPr>
      <w:r>
        <w:t>Carlos</w:t>
      </w:r>
    </w:p>
    <w:p>
      <w:r>
        <w:t>- Continuing evaluation of free/low-cost government ID/paystub APIs and noting usage limits.</w:t>
      </w:r>
    </w:p>
    <w:p>
      <w:r>
        <w:t>- Still refining agentic pipeline stubs and documenting setup steps for connectors (MCP, external APIs).</w:t>
      </w:r>
    </w:p>
    <w:p>
      <w:pPr>
        <w:pStyle w:val="Heading3"/>
      </w:pPr>
      <w:r>
        <w:t>Ernesto</w:t>
      </w:r>
    </w:p>
    <w:p>
      <w:r>
        <w:t>- Continuing OCR validation QA against the expanded dataset and refining fraud-detection heuristics (e.g., tax ID vs. address checks).</w:t>
      </w:r>
    </w:p>
    <w:p>
      <w:r>
        <w:t>- Maintaining Google Drive structure and prepping a concise progress note for Tuesday.</w:t>
      </w:r>
    </w:p>
    <w:p>
      <w:pPr>
        <w:pStyle w:val="Heading3"/>
      </w:pPr>
      <w:r>
        <w:t>Christoph</w:t>
      </w:r>
    </w:p>
    <w:p>
      <w:r>
        <w:t>- Continuing to polish the technical architecture visuals and ensure data-flow alignment with current work.</w:t>
      </w:r>
    </w:p>
    <w:p>
      <w:r>
        <w:t>- Supporting API option review and noting any access/auth requirements.</w:t>
      </w:r>
    </w:p>
    <w:p>
      <w:pPr>
        <w:pStyle w:val="Heading3"/>
      </w:pPr>
      <w:r>
        <w:t>Michael</w:t>
      </w:r>
    </w:p>
    <w:p>
      <w:r>
        <w:t>- Assisting Luis with dataset preparation/labeling and checklist reviews during OCR testing.</w:t>
      </w:r>
    </w:p>
    <w:p>
      <w:r>
        <w:t>- Helping Carlos and Ernesto improve clarity in the connector/setup documentation.</w:t>
      </w:r>
    </w:p>
    <w:p>
      <w:pPr>
        <w:pStyle w:val="Heading3"/>
      </w:pPr>
      <w:r>
        <w:t>Miguel</w:t>
      </w:r>
    </w:p>
    <w:p>
      <w:r>
        <w:t>- Supporting dataset research by gathering and summarizing real/fake ID and paystub examples.</w:t>
      </w:r>
    </w:p>
    <w:p>
      <w:r>
        <w:t>- Adding short quality notes and sources to the shared doc.</w:t>
      </w:r>
    </w:p>
    <w:p>
      <w:pPr>
        <w:pStyle w:val="Heading2"/>
      </w:pPr>
      <w:r>
        <w:t>Blockers</w:t>
      </w:r>
    </w:p>
    <w:p>
      <w:r>
        <w:t>- None critical; team will monitor potential API rate limits, access restrictions, and any documentation gaps for external data sources.</w:t>
      </w:r>
    </w:p>
    <w:p>
      <w:pPr>
        <w:pStyle w:val="Heading2"/>
      </w:pPr>
      <w:r>
        <w:t>Next Steps (through Tuesday, 09/23/2025)</w:t>
      </w:r>
    </w:p>
    <w:p>
      <w:r>
        <w:t>- All: Continue contributing API/dataset findings to the shared Google Doc and keep notes current.</w:t>
      </w:r>
    </w:p>
    <w:p>
      <w:r>
        <w:t>- Luis &amp; Miguel: Focus on expanding verified sample datasets (real and synthetic/fake), with brief quality summaries.</w:t>
      </w:r>
    </w:p>
    <w:p>
      <w:r>
        <w:t>- Carlos &amp; Christoph: Finalize shortlist of API candidates; capture auth/rate-limit constraints and basic integration notes.</w:t>
      </w:r>
    </w:p>
    <w:p>
      <w:r>
        <w:t>- Ernesto: Finish Drive organization and circulate a brief progress summary ahead of Tuesday’s check-in.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